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FA" w:rsidRPr="00876BFA" w:rsidRDefault="00876BFA" w:rsidP="00876BFA">
      <w:pPr>
        <w:pStyle w:val="a4"/>
        <w:rPr>
          <w:rFonts w:ascii="Times New Roman" w:hAnsi="Times New Roman" w:cs="Times New Roman"/>
        </w:rPr>
      </w:pPr>
      <w:r w:rsidRPr="00876BFA">
        <w:rPr>
          <w:rFonts w:ascii="Times New Roman" w:hAnsi="Times New Roman" w:cs="Times New Roman"/>
        </w:rPr>
        <w:t xml:space="preserve">Ответственный исполнитель: </w:t>
      </w:r>
      <w:r w:rsidR="00915780">
        <w:rPr>
          <w:rFonts w:ascii="Times New Roman" w:hAnsi="Times New Roman" w:cs="Times New Roman"/>
        </w:rPr>
        <w:t>Курилович С</w:t>
      </w:r>
      <w:r w:rsidRPr="00876BFA">
        <w:rPr>
          <w:rFonts w:ascii="Times New Roman" w:hAnsi="Times New Roman" w:cs="Times New Roman"/>
        </w:rPr>
        <w:t>.</w:t>
      </w:r>
      <w:r w:rsidR="00915780">
        <w:rPr>
          <w:rFonts w:ascii="Times New Roman" w:hAnsi="Times New Roman" w:cs="Times New Roman"/>
        </w:rPr>
        <w:t>И</w:t>
      </w:r>
      <w:r w:rsidRPr="00876BFA">
        <w:rPr>
          <w:rFonts w:ascii="Times New Roman" w:hAnsi="Times New Roman" w:cs="Times New Roman"/>
        </w:rPr>
        <w:t>.</w:t>
      </w:r>
    </w:p>
    <w:p w:rsidR="00876BFA" w:rsidRDefault="00876BFA" w:rsidP="00876BFA">
      <w:pPr>
        <w:pStyle w:val="a4"/>
      </w:pPr>
      <w:r w:rsidRPr="00876BFA">
        <w:rPr>
          <w:rFonts w:ascii="Times New Roman" w:hAnsi="Times New Roman" w:cs="Times New Roman"/>
        </w:rPr>
        <w:t>На указанных участках необходимо провести сбор мусора, листвы, подрезку(небольшую) сухих веток деревьев  и.т.д</w:t>
      </w:r>
      <w:r>
        <w:t xml:space="preserve">                                    </w:t>
      </w:r>
    </w:p>
    <w:p w:rsidR="00876BFA" w:rsidRDefault="00876BFA" w:rsidP="00876BFA">
      <w:pPr>
        <w:pStyle w:val="a4"/>
        <w:jc w:val="center"/>
      </w:pPr>
      <w:bookmarkStart w:id="0" w:name="_GoBack"/>
      <w:bookmarkEnd w:id="0"/>
    </w:p>
    <w:p w:rsidR="00013439" w:rsidRPr="008414B5" w:rsidRDefault="008414B5" w:rsidP="008414B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414B5">
        <w:rPr>
          <w:rFonts w:ascii="Times New Roman" w:hAnsi="Times New Roman" w:cs="Times New Roman"/>
          <w:sz w:val="28"/>
          <w:szCs w:val="28"/>
        </w:rPr>
        <w:t>Управление образования</w:t>
      </w:r>
    </w:p>
    <w:tbl>
      <w:tblPr>
        <w:tblpPr w:leftFromText="180" w:rightFromText="180" w:vertAnchor="page" w:horzAnchor="margin" w:tblpY="2761"/>
        <w:tblW w:w="95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10"/>
        <w:gridCol w:w="4531"/>
        <w:gridCol w:w="3163"/>
      </w:tblGrid>
      <w:tr w:rsidR="00C96814" w:rsidRPr="00032D41" w:rsidTr="00370CB3">
        <w:trPr>
          <w:trHeight w:val="2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439" w:rsidRPr="00032D41" w:rsidRDefault="00013439" w:rsidP="00370CB3">
            <w:pPr>
              <w:pStyle w:val="a4"/>
              <w:jc w:val="center"/>
              <w:rPr>
                <w:lang w:eastAsia="ru-RU"/>
              </w:rPr>
            </w:pPr>
            <w:r w:rsidRPr="00032D41">
              <w:rPr>
                <w:lang w:eastAsia="ru-RU"/>
              </w:rPr>
              <w:t>Исполнитель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14" w:rsidRPr="00032D41" w:rsidRDefault="00013439" w:rsidP="00370CB3">
            <w:pPr>
              <w:pStyle w:val="a4"/>
              <w:jc w:val="center"/>
              <w:rPr>
                <w:lang w:eastAsia="ru-RU"/>
              </w:rPr>
            </w:pPr>
            <w:r w:rsidRPr="00032D41">
              <w:rPr>
                <w:lang w:eastAsia="ru-RU"/>
              </w:rPr>
              <w:t>Участок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14" w:rsidRPr="00032D41" w:rsidRDefault="00013439" w:rsidP="00370CB3">
            <w:pPr>
              <w:pStyle w:val="a4"/>
              <w:jc w:val="center"/>
              <w:rPr>
                <w:highlight w:val="yellow"/>
                <w:lang w:eastAsia="ru-RU"/>
              </w:rPr>
            </w:pPr>
            <w:r w:rsidRPr="00032D41">
              <w:rPr>
                <w:lang w:eastAsia="ru-RU"/>
              </w:rPr>
              <w:t>Сроки исполнения</w:t>
            </w:r>
          </w:p>
        </w:tc>
      </w:tr>
      <w:tr w:rsidR="00013439" w:rsidRPr="00032D41" w:rsidTr="00370CB3">
        <w:trPr>
          <w:trHeight w:val="61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439" w:rsidRPr="00032D41" w:rsidRDefault="00013439" w:rsidP="00370CB3">
            <w:pPr>
              <w:pStyle w:val="a4"/>
              <w:rPr>
                <w:rFonts w:eastAsia="Times New Roman"/>
                <w:lang w:eastAsia="ru-RU"/>
              </w:rPr>
            </w:pPr>
            <w:r w:rsidRPr="00032D41">
              <w:rPr>
                <w:lang w:eastAsia="ru-RU"/>
              </w:rPr>
              <w:t>Управление  образования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439" w:rsidRPr="00032D41" w:rsidRDefault="00013439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hAnsi="Times New Roman" w:cs="Times New Roman"/>
                <w:lang w:eastAsia="ru-RU"/>
              </w:rPr>
              <w:t>1 .Территория около д/с «Вишенка» 2.Терриория между домом ул. Арбузова, 96 и д/с «Вишенка»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3F" w:rsidRDefault="00D45B20" w:rsidP="00370CB3">
            <w:pPr>
              <w:pStyle w:val="a4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  <w:p w:rsidR="00D7343F" w:rsidRPr="00032D41" w:rsidRDefault="00D7343F" w:rsidP="00370CB3">
            <w:pPr>
              <w:pStyle w:val="a4"/>
              <w:rPr>
                <w:rFonts w:eastAsia="Times New Roman"/>
                <w:lang w:eastAsia="ru-RU"/>
              </w:rPr>
            </w:pPr>
          </w:p>
        </w:tc>
      </w:tr>
      <w:tr w:rsidR="00547C3E" w:rsidRPr="00032D41" w:rsidTr="00370CB3">
        <w:trPr>
          <w:trHeight w:val="75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eastAsia="Times New Roman"/>
                <w:lang w:eastAsia="ru-RU"/>
              </w:rPr>
            </w:pPr>
            <w:r w:rsidRPr="00032D41">
              <w:rPr>
                <w:lang w:eastAsia="ru-RU"/>
              </w:rPr>
              <w:t xml:space="preserve">Школа </w:t>
            </w:r>
            <w:r w:rsidRPr="00032D41">
              <w:t>№</w:t>
            </w:r>
            <w:r w:rsidRPr="00032D41">
              <w:rPr>
                <w:lang w:val="en-US"/>
              </w:rPr>
              <w:t xml:space="preserve"> </w:t>
            </w:r>
            <w:r w:rsidRPr="00032D41">
              <w:rPr>
                <w:lang w:eastAsia="ru-RU"/>
              </w:rPr>
              <w:t>1</w:t>
            </w:r>
          </w:p>
          <w:p w:rsidR="00547C3E" w:rsidRPr="00032D41" w:rsidRDefault="00547C3E" w:rsidP="00370CB3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ascii="Times New Roman" w:hAnsi="Times New Roman" w:cs="Times New Roman"/>
              </w:rPr>
            </w:pPr>
            <w:r w:rsidRPr="00032D41">
              <w:rPr>
                <w:rFonts w:ascii="Times New Roman" w:hAnsi="Times New Roman" w:cs="Times New Roman"/>
              </w:rPr>
              <w:t>1. Прилегающая к школе территория.</w:t>
            </w:r>
          </w:p>
          <w:p w:rsidR="00547C3E" w:rsidRPr="00032D41" w:rsidRDefault="00547C3E" w:rsidP="00370CB3">
            <w:pPr>
              <w:pStyle w:val="a4"/>
              <w:rPr>
                <w:rFonts w:ascii="Times New Roman" w:hAnsi="Times New Roman" w:cs="Times New Roman"/>
              </w:rPr>
            </w:pPr>
            <w:r w:rsidRPr="00032D41">
              <w:rPr>
                <w:rFonts w:ascii="Times New Roman" w:hAnsi="Times New Roman" w:cs="Times New Roman"/>
              </w:rPr>
              <w:t>2. Территория между шк. № 1 и д/с «Теремок».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101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eastAsia="Times New Roman"/>
                <w:lang w:eastAsia="ru-RU"/>
              </w:rPr>
            </w:pPr>
            <w:r w:rsidRPr="00032D41">
              <w:rPr>
                <w:lang w:eastAsia="ru-RU"/>
              </w:rPr>
              <w:t xml:space="preserve">Школа №2 </w:t>
            </w:r>
          </w:p>
          <w:p w:rsidR="00547C3E" w:rsidRPr="00032D41" w:rsidRDefault="00547C3E" w:rsidP="00370CB3">
            <w:pPr>
              <w:pStyle w:val="a4"/>
              <w:rPr>
                <w:rFonts w:eastAsia="Times New Roman"/>
                <w:lang w:eastAsia="ru-RU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 xml:space="preserve"> 1. Прилегающая к школе территория.</w:t>
            </w:r>
          </w:p>
          <w:p w:rsidR="00547C3E" w:rsidRPr="00032D41" w:rsidRDefault="00547C3E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B94655" w:rsidRDefault="00D45B20" w:rsidP="00370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98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>Школа № 3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>1. Прилегающая к школе территория.</w:t>
            </w:r>
          </w:p>
          <w:p w:rsidR="00547C3E" w:rsidRPr="00032D41" w:rsidRDefault="00DD6E70" w:rsidP="00370CB3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547C3E" w:rsidRPr="00032D41">
              <w:rPr>
                <w:lang w:eastAsia="ru-RU"/>
              </w:rPr>
              <w:t xml:space="preserve">. </w:t>
            </w:r>
            <w:r>
              <w:rPr>
                <w:lang w:eastAsia="ru-RU"/>
              </w:rPr>
              <w:t>Аллея Мурашова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102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>Школа № 4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032D41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 xml:space="preserve"> 1. </w:t>
            </w:r>
            <w:r w:rsidR="00547C3E" w:rsidRPr="00032D41">
              <w:rPr>
                <w:lang w:eastAsia="ru-RU"/>
              </w:rPr>
              <w:t>Прилегающая к школе территория.</w:t>
            </w:r>
          </w:p>
          <w:p w:rsidR="00547C3E" w:rsidRPr="00032D41" w:rsidRDefault="00032D41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77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>Школа № 7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A01BB7" w:rsidRDefault="00032D41" w:rsidP="00370CB3">
            <w:pPr>
              <w:pStyle w:val="a4"/>
              <w:rPr>
                <w:u w:val="single"/>
                <w:lang w:eastAsia="ru-RU"/>
              </w:rPr>
            </w:pPr>
            <w:r w:rsidRPr="00A01BB7">
              <w:rPr>
                <w:u w:val="single"/>
                <w:lang w:eastAsia="ru-RU"/>
              </w:rPr>
              <w:t xml:space="preserve"> 1. </w:t>
            </w:r>
            <w:r w:rsidR="00547C3E" w:rsidRPr="00A01BB7">
              <w:rPr>
                <w:u w:val="single"/>
                <w:lang w:eastAsia="ru-RU"/>
              </w:rPr>
              <w:t>Прилегающая к школе территория.</w:t>
            </w:r>
          </w:p>
          <w:p w:rsidR="00D7343F" w:rsidRPr="00A01BB7" w:rsidRDefault="00D7343F" w:rsidP="00370CB3">
            <w:pPr>
              <w:pStyle w:val="a4"/>
              <w:rPr>
                <w:u w:val="single"/>
                <w:lang w:eastAsia="ru-RU"/>
              </w:rPr>
            </w:pPr>
            <w:r w:rsidRPr="00A01BB7">
              <w:rPr>
                <w:u w:val="single"/>
                <w:lang w:eastAsia="ru-RU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77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>Школа № 8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A01BB7" w:rsidRDefault="00032D41" w:rsidP="00370CB3">
            <w:pPr>
              <w:pStyle w:val="a4"/>
              <w:rPr>
                <w:u w:val="single"/>
                <w:lang w:eastAsia="ru-RU"/>
              </w:rPr>
            </w:pPr>
            <w:r w:rsidRPr="00A01BB7">
              <w:rPr>
                <w:u w:val="single"/>
                <w:lang w:eastAsia="ru-RU"/>
              </w:rPr>
              <w:t xml:space="preserve"> 1. </w:t>
            </w:r>
            <w:r w:rsidR="00547C3E" w:rsidRPr="00A01BB7">
              <w:rPr>
                <w:u w:val="single"/>
                <w:lang w:eastAsia="ru-RU"/>
              </w:rPr>
              <w:t>Прилегающая к школ</w:t>
            </w:r>
            <w:r w:rsidR="00D7343F" w:rsidRPr="00A01BB7">
              <w:rPr>
                <w:u w:val="single"/>
                <w:lang w:eastAsia="ru-RU"/>
              </w:rPr>
              <w:t>ам (старшие классы)</w:t>
            </w:r>
            <w:r w:rsidR="00547C3E" w:rsidRPr="00A01BB7">
              <w:rPr>
                <w:u w:val="single"/>
                <w:lang w:eastAsia="ru-RU"/>
              </w:rPr>
              <w:t xml:space="preserve"> территория.</w:t>
            </w:r>
          </w:p>
          <w:p w:rsidR="00547C3E" w:rsidRPr="00A01BB7" w:rsidRDefault="00A01BB7" w:rsidP="00370CB3">
            <w:pPr>
              <w:pStyle w:val="a4"/>
              <w:rPr>
                <w:u w:val="single"/>
                <w:lang w:eastAsia="ru-RU"/>
              </w:rPr>
            </w:pPr>
            <w:r w:rsidRPr="00A01BB7">
              <w:rPr>
                <w:u w:val="single"/>
                <w:lang w:eastAsia="ru-RU"/>
              </w:rPr>
              <w:t xml:space="preserve"> </w:t>
            </w:r>
            <w:r w:rsidR="00032D41" w:rsidRPr="00A01BB7">
              <w:rPr>
                <w:u w:val="single"/>
                <w:lang w:eastAsia="ru-RU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48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>Школа № 9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032D41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 xml:space="preserve"> 1. </w:t>
            </w:r>
            <w:r w:rsidR="00547C3E" w:rsidRPr="00032D41">
              <w:rPr>
                <w:lang w:eastAsia="ru-RU"/>
              </w:rPr>
              <w:t>Прилегающая к школе территория.</w:t>
            </w:r>
          </w:p>
          <w:p w:rsidR="00370CB3" w:rsidRPr="00032D41" w:rsidRDefault="00032D41" w:rsidP="00370CB3">
            <w:pPr>
              <w:pStyle w:val="a4"/>
              <w:rPr>
                <w:lang w:eastAsia="ru-RU"/>
              </w:rPr>
            </w:pPr>
            <w:r w:rsidRPr="00032D41">
              <w:rPr>
                <w:lang w:eastAsia="ru-RU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370CB3" w:rsidRPr="00032D41" w:rsidTr="00370CB3">
        <w:trPr>
          <w:trHeight w:val="84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CB3" w:rsidRPr="00032D41" w:rsidRDefault="00370CB3" w:rsidP="00370CB3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Школа №10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CB3" w:rsidRDefault="00370CB3" w:rsidP="00370CB3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1. Прилегающая к школе территория</w:t>
            </w:r>
          </w:p>
          <w:p w:rsidR="00370CB3" w:rsidRDefault="00370CB3" w:rsidP="00370CB3">
            <w:pPr>
              <w:pStyle w:val="a4"/>
              <w:rPr>
                <w:lang w:eastAsia="ru-RU"/>
              </w:rPr>
            </w:pPr>
          </w:p>
          <w:p w:rsidR="00370CB3" w:rsidRPr="00032D41" w:rsidRDefault="00370CB3" w:rsidP="00370CB3">
            <w:pPr>
              <w:pStyle w:val="a4"/>
              <w:rPr>
                <w:lang w:eastAsia="ru-RU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CB3" w:rsidRPr="00032D41" w:rsidRDefault="00D45B20" w:rsidP="00370CB3">
            <w:pPr>
              <w:pStyle w:val="a4"/>
              <w:rPr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75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>Школа № 11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032D41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 xml:space="preserve"> 1. </w:t>
            </w:r>
            <w:r w:rsidR="00547C3E" w:rsidRPr="00032D41">
              <w:rPr>
                <w:rFonts w:ascii="Times New Roman" w:eastAsia="Times New Roman" w:hAnsi="Times New Roman" w:cs="Times New Roman"/>
                <w:lang w:eastAsia="ru-RU"/>
              </w:rPr>
              <w:t>Прилегающая к школе территория.</w:t>
            </w:r>
          </w:p>
          <w:p w:rsidR="00547C3E" w:rsidRPr="00032D41" w:rsidRDefault="00032D41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4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>Школа № 14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032D41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 xml:space="preserve"> 1. </w:t>
            </w:r>
            <w:r w:rsidR="004E2288">
              <w:rPr>
                <w:rFonts w:ascii="Times New Roman" w:eastAsia="Times New Roman" w:hAnsi="Times New Roman" w:cs="Times New Roman"/>
                <w:lang w:eastAsia="ru-RU"/>
              </w:rPr>
              <w:t>Прилегающая к школе территория.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26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>Школа № 17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032D41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 xml:space="preserve"> 1. </w:t>
            </w:r>
            <w:r w:rsidR="00547C3E" w:rsidRPr="00032D41">
              <w:rPr>
                <w:rFonts w:ascii="Times New Roman" w:eastAsia="Times New Roman" w:hAnsi="Times New Roman" w:cs="Times New Roman"/>
                <w:lang w:eastAsia="ru-RU"/>
              </w:rPr>
              <w:t xml:space="preserve">Прилегающая к школе </w:t>
            </w:r>
            <w:r w:rsidR="008329B8">
              <w:rPr>
                <w:rFonts w:ascii="Times New Roman" w:eastAsia="Times New Roman" w:hAnsi="Times New Roman" w:cs="Times New Roman"/>
                <w:lang w:eastAsia="ru-RU"/>
              </w:rPr>
              <w:t>территория, дет.сад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52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>Детский дом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FA9" w:rsidRDefault="00E32FA9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32FA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Прилегающая территория к зданию</w:t>
            </w:r>
          </w:p>
          <w:p w:rsidR="00547C3E" w:rsidRPr="00032D41" w:rsidRDefault="00E32FA9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69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114C39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Милицын</w:t>
            </w:r>
            <w:r w:rsidR="00547C3E" w:rsidRPr="00032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547C3E" w:rsidRPr="00032D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547C3E" w:rsidRPr="00032D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032D41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47C3E" w:rsidRPr="00032D41">
              <w:rPr>
                <w:rFonts w:ascii="Times New Roman" w:eastAsia="Times New Roman" w:hAnsi="Times New Roman" w:cs="Times New Roman"/>
                <w:lang w:eastAsia="ru-RU"/>
              </w:rPr>
              <w:t>Больничный городок п. Бор.</w:t>
            </w:r>
          </w:p>
          <w:p w:rsidR="00547C3E" w:rsidRPr="00032D41" w:rsidRDefault="00032D41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="00547C3E" w:rsidRPr="00032D41">
              <w:rPr>
                <w:rFonts w:ascii="Times New Roman" w:eastAsia="Times New Roman" w:hAnsi="Times New Roman" w:cs="Times New Roman"/>
                <w:lang w:eastAsia="ru-RU"/>
              </w:rPr>
              <w:t>Больничный городок ул. 30 лет ВЛКСМ.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75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Batang" w:hAnsi="Times New Roman" w:cs="Times New Roman"/>
                <w:lang w:eastAsia="ru-RU"/>
              </w:rPr>
              <w:t>Дивинец Ю.М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 w:rsidRPr="00032D41">
              <w:rPr>
                <w:rFonts w:ascii="Times New Roman" w:eastAsia="Batang" w:hAnsi="Times New Roman" w:cs="Times New Roman"/>
                <w:lang w:eastAsia="ru-RU"/>
              </w:rPr>
              <w:t xml:space="preserve">  1.Сквер от киноте</w:t>
            </w:r>
            <w:r w:rsidR="00370CB3">
              <w:rPr>
                <w:rFonts w:ascii="Times New Roman" w:eastAsia="Batang" w:hAnsi="Times New Roman" w:cs="Times New Roman"/>
                <w:lang w:eastAsia="ru-RU"/>
              </w:rPr>
              <w:t>атра «Строитель» до СК «Шахтер», запасное поле</w:t>
            </w:r>
          </w:p>
          <w:p w:rsidR="00547C3E" w:rsidRPr="00032D41" w:rsidRDefault="00547C3E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 w:rsidRPr="00032D41">
              <w:rPr>
                <w:rFonts w:ascii="Times New Roman" w:eastAsia="Batang" w:hAnsi="Times New Roman" w:cs="Times New Roman"/>
                <w:lang w:eastAsia="ru-RU"/>
              </w:rPr>
              <w:t xml:space="preserve">  2. п. Горняк. Территория около спортшколы.</w:t>
            </w:r>
          </w:p>
          <w:p w:rsidR="00547C3E" w:rsidRPr="00032D41" w:rsidRDefault="00EC78C9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>
              <w:rPr>
                <w:rFonts w:ascii="Times New Roman" w:eastAsia="Batang" w:hAnsi="Times New Roman" w:cs="Times New Roman"/>
                <w:lang w:eastAsia="ru-RU"/>
              </w:rPr>
              <w:t xml:space="preserve">  3. Пустырь 8 микрорайон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66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370CB3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Batang" w:hAnsi="Times New Roman" w:cs="Times New Roman"/>
                <w:lang w:eastAsia="ru-RU"/>
              </w:rPr>
              <w:t>НАТ</w:t>
            </w:r>
            <w:r w:rsidR="00547C3E" w:rsidRPr="00032D41">
              <w:rPr>
                <w:rFonts w:ascii="Times New Roman" w:eastAsia="Batang" w:hAnsi="Times New Roman" w:cs="Times New Roman"/>
                <w:lang w:eastAsia="ru-RU"/>
              </w:rPr>
              <w:t>(Мальцев)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CB3" w:rsidRDefault="00032D41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 w:rsidRPr="00032D41">
              <w:rPr>
                <w:rFonts w:ascii="Times New Roman" w:eastAsia="Batang" w:hAnsi="Times New Roman" w:cs="Times New Roman"/>
                <w:lang w:eastAsia="ru-RU"/>
              </w:rPr>
              <w:t xml:space="preserve">  </w:t>
            </w:r>
            <w:r w:rsidR="00547C3E" w:rsidRPr="00032D41">
              <w:rPr>
                <w:rFonts w:ascii="Times New Roman" w:eastAsia="Batang" w:hAnsi="Times New Roman" w:cs="Times New Roman"/>
                <w:lang w:eastAsia="ru-RU"/>
              </w:rPr>
              <w:t>1.</w:t>
            </w:r>
            <w:r w:rsidRPr="00032D41">
              <w:rPr>
                <w:rFonts w:ascii="Times New Roman" w:eastAsia="Batang" w:hAnsi="Times New Roman" w:cs="Times New Roman"/>
                <w:lang w:eastAsia="ru-RU"/>
              </w:rPr>
              <w:t xml:space="preserve"> Территория прилегающая к </w:t>
            </w:r>
            <w:r w:rsidR="00370CB3">
              <w:rPr>
                <w:rFonts w:ascii="Times New Roman" w:eastAsia="Batang" w:hAnsi="Times New Roman" w:cs="Times New Roman"/>
                <w:lang w:eastAsia="ru-RU"/>
              </w:rPr>
              <w:t>НАТ</w:t>
            </w:r>
          </w:p>
          <w:p w:rsidR="00370CB3" w:rsidRDefault="00370CB3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>
              <w:rPr>
                <w:rFonts w:ascii="Times New Roman" w:eastAsia="Batang" w:hAnsi="Times New Roman" w:cs="Times New Roman"/>
                <w:lang w:eastAsia="ru-RU"/>
              </w:rPr>
              <w:t xml:space="preserve">  </w:t>
            </w:r>
            <w:r w:rsidR="00032D41" w:rsidRPr="00032D41">
              <w:rPr>
                <w:rFonts w:ascii="Times New Roman" w:eastAsia="Batang" w:hAnsi="Times New Roman" w:cs="Times New Roman"/>
                <w:lang w:eastAsia="ru-RU"/>
              </w:rPr>
              <w:t>2.</w:t>
            </w:r>
            <w:r w:rsidR="00547C3E" w:rsidRPr="00032D41">
              <w:rPr>
                <w:rFonts w:ascii="Times New Roman" w:eastAsia="Batang" w:hAnsi="Times New Roman" w:cs="Times New Roman"/>
                <w:lang w:eastAsia="ru-RU"/>
              </w:rPr>
              <w:t xml:space="preserve"> Обочина дороги от перекрестка микрорайона  «Березовая Роща» до Березового моста</w:t>
            </w:r>
          </w:p>
          <w:p w:rsidR="00EC78C9" w:rsidRDefault="00370CB3" w:rsidP="00370CB3">
            <w:pPr>
              <w:pStyle w:val="a3"/>
              <w:numPr>
                <w:ilvl w:val="0"/>
                <w:numId w:val="25"/>
              </w:numPr>
              <w:tabs>
                <w:tab w:val="left" w:pos="341"/>
              </w:tabs>
              <w:spacing w:after="0" w:line="254" w:lineRule="exact"/>
              <w:rPr>
                <w:rFonts w:ascii="Times New Roman" w:eastAsia="Batang" w:hAnsi="Times New Roman" w:cs="Times New Roman"/>
                <w:lang w:eastAsia="ru-RU"/>
              </w:rPr>
            </w:pPr>
            <w:r w:rsidRPr="00370CB3">
              <w:rPr>
                <w:rFonts w:ascii="Times New Roman" w:eastAsia="Batang" w:hAnsi="Times New Roman" w:cs="Times New Roman"/>
                <w:lang w:eastAsia="ru-RU"/>
              </w:rPr>
              <w:t>Территория ул. Труда, на месте ранее</w:t>
            </w:r>
          </w:p>
          <w:p w:rsidR="00EC78C9" w:rsidRDefault="00EC78C9" w:rsidP="00EC78C9">
            <w:pPr>
              <w:pStyle w:val="a3"/>
              <w:tabs>
                <w:tab w:val="left" w:pos="341"/>
              </w:tabs>
              <w:spacing w:after="0" w:line="254" w:lineRule="exact"/>
              <w:ind w:left="480"/>
              <w:rPr>
                <w:rFonts w:ascii="Times New Roman" w:eastAsia="Batang" w:hAnsi="Times New Roman" w:cs="Times New Roman"/>
                <w:lang w:eastAsia="ru-RU"/>
              </w:rPr>
            </w:pPr>
          </w:p>
          <w:p w:rsidR="00370CB3" w:rsidRPr="00370CB3" w:rsidRDefault="00370CB3" w:rsidP="00EC78C9">
            <w:pPr>
              <w:pStyle w:val="a3"/>
              <w:tabs>
                <w:tab w:val="left" w:pos="341"/>
              </w:tabs>
              <w:spacing w:after="0" w:line="254" w:lineRule="exact"/>
              <w:ind w:left="480" w:hanging="442"/>
              <w:rPr>
                <w:rFonts w:ascii="Times New Roman" w:eastAsia="Batang" w:hAnsi="Times New Roman" w:cs="Times New Roman"/>
                <w:lang w:eastAsia="ru-RU"/>
              </w:rPr>
            </w:pPr>
            <w:r w:rsidRPr="00370CB3">
              <w:rPr>
                <w:rFonts w:ascii="Times New Roman" w:eastAsia="Batang" w:hAnsi="Times New Roman" w:cs="Times New Roman"/>
                <w:lang w:eastAsia="ru-RU"/>
              </w:rPr>
              <w:lastRenderedPageBreak/>
              <w:t>снесенных домов.</w:t>
            </w:r>
          </w:p>
          <w:p w:rsidR="00547C3E" w:rsidRDefault="00370CB3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>
              <w:rPr>
                <w:rFonts w:ascii="Times New Roman" w:eastAsia="Batang" w:hAnsi="Times New Roman" w:cs="Times New Roman"/>
                <w:lang w:eastAsia="ru-RU"/>
              </w:rPr>
              <w:t>Территория между 30 лет ВЛКСМ, ул.Школьная, ул. Труда</w:t>
            </w:r>
          </w:p>
          <w:p w:rsidR="00EC78C9" w:rsidRPr="00032D41" w:rsidRDefault="00EC78C9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Batang" w:hAnsi="Times New Roman" w:cs="Times New Roman"/>
                <w:lang w:eastAsia="ru-RU"/>
              </w:rPr>
              <w:t>Ул. Курчатова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11.05.2018</w:t>
            </w:r>
          </w:p>
        </w:tc>
      </w:tr>
      <w:tr w:rsidR="00547C3E" w:rsidRPr="00032D41" w:rsidTr="00370CB3">
        <w:trPr>
          <w:trHeight w:val="75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547C3E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D41">
              <w:rPr>
                <w:rFonts w:ascii="Times New Roman" w:eastAsia="Batang" w:hAnsi="Times New Roman" w:cs="Times New Roman"/>
                <w:lang w:eastAsia="ru-RU"/>
              </w:rPr>
              <w:lastRenderedPageBreak/>
              <w:t>НЭСТ (Фризен)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D41" w:rsidRPr="00032D41" w:rsidRDefault="00547C3E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 w:rsidRPr="00032D41">
              <w:rPr>
                <w:rFonts w:ascii="Times New Roman" w:eastAsia="Batang" w:hAnsi="Times New Roman" w:cs="Times New Roman"/>
                <w:lang w:eastAsia="ru-RU"/>
              </w:rPr>
              <w:t xml:space="preserve">  1.</w:t>
            </w:r>
            <w:r w:rsidR="00032D41" w:rsidRPr="00032D41">
              <w:rPr>
                <w:rFonts w:ascii="Times New Roman" w:eastAsia="Batang" w:hAnsi="Times New Roman" w:cs="Times New Roman"/>
                <w:lang w:eastAsia="ru-RU"/>
              </w:rPr>
              <w:t xml:space="preserve"> Территория прилегающая к НЭСТ</w:t>
            </w:r>
          </w:p>
          <w:p w:rsidR="00547C3E" w:rsidRPr="00032D41" w:rsidRDefault="00032D41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 w:rsidRPr="00032D41">
              <w:rPr>
                <w:rFonts w:ascii="Times New Roman" w:eastAsia="Batang" w:hAnsi="Times New Roman" w:cs="Times New Roman"/>
                <w:lang w:eastAsia="ru-RU"/>
              </w:rPr>
              <w:t xml:space="preserve">  2.</w:t>
            </w:r>
            <w:r w:rsidR="00A15896">
              <w:rPr>
                <w:rFonts w:ascii="Times New Roman" w:eastAsia="Batang" w:hAnsi="Times New Roman" w:cs="Times New Roman"/>
                <w:lang w:eastAsia="ru-RU"/>
              </w:rPr>
              <w:t>Газона между дорогой и тротуаром п. Бор и п. Строитель, п. Бор и НГРЭС</w:t>
            </w:r>
          </w:p>
          <w:p w:rsidR="00370CB3" w:rsidRPr="00370CB3" w:rsidRDefault="00547C3E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 w:rsidRPr="00032D41">
              <w:rPr>
                <w:rFonts w:ascii="Times New Roman" w:eastAsia="Batang" w:hAnsi="Times New Roman" w:cs="Times New Roman"/>
                <w:lang w:eastAsia="ru-RU"/>
              </w:rPr>
              <w:t xml:space="preserve">  </w:t>
            </w:r>
            <w:r w:rsidR="00032D41" w:rsidRPr="00032D41">
              <w:rPr>
                <w:rFonts w:ascii="Times New Roman" w:eastAsia="Batang" w:hAnsi="Times New Roman" w:cs="Times New Roman"/>
                <w:lang w:eastAsia="ru-RU"/>
              </w:rPr>
              <w:t>3</w:t>
            </w:r>
            <w:r w:rsidR="00A15896" w:rsidRPr="00032D41">
              <w:rPr>
                <w:rFonts w:ascii="Times New Roman" w:eastAsia="Batang" w:hAnsi="Times New Roman" w:cs="Times New Roman"/>
                <w:lang w:eastAsia="ru-RU"/>
              </w:rPr>
              <w:t xml:space="preserve"> </w:t>
            </w:r>
            <w:r w:rsidRPr="00032D41">
              <w:rPr>
                <w:rFonts w:ascii="Times New Roman" w:eastAsia="Batang" w:hAnsi="Times New Roman" w:cs="Times New Roman"/>
                <w:lang w:eastAsia="ru-RU"/>
              </w:rPr>
              <w:t>"Белые пятна" внутриквартальных площадей п. Бор</w:t>
            </w:r>
          </w:p>
          <w:p w:rsidR="00370CB3" w:rsidRPr="00032D41" w:rsidRDefault="00370CB3" w:rsidP="00370CB3">
            <w:pPr>
              <w:pStyle w:val="a4"/>
              <w:rPr>
                <w:rFonts w:ascii="Times New Roman" w:eastAsia="Batang" w:hAnsi="Times New Roman" w:cs="Times New Roman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lang w:eastAsia="ru-RU"/>
              </w:rPr>
              <w:t>Обочина дороги от поворота на "Сельмаш" до ПУ.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D45B20" w:rsidP="00370CB3">
            <w:pPr>
              <w:pStyle w:val="a4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97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032D41" w:rsidRDefault="00370CB3" w:rsidP="00370CB3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Администрация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896" w:rsidRPr="00A15896" w:rsidRDefault="00370CB3" w:rsidP="00370CB3">
            <w:pPr>
              <w:tabs>
                <w:tab w:val="left" w:pos="341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lang w:eastAsia="ru-RU"/>
              </w:rPr>
            </w:pPr>
            <w:r>
              <w:rPr>
                <w:rFonts w:ascii="Times New Roman" w:eastAsia="Batang" w:hAnsi="Times New Roman" w:cs="Times New Roman"/>
                <w:lang w:eastAsia="ru-RU"/>
              </w:rPr>
              <w:t>Территория ВОВ и Сережский мятеж</w:t>
            </w:r>
            <w:r w:rsidR="00EC78C9">
              <w:rPr>
                <w:rFonts w:ascii="Times New Roman" w:eastAsia="Batang" w:hAnsi="Times New Roman" w:cs="Times New Roman"/>
                <w:lang w:eastAsia="ru-RU"/>
              </w:rPr>
              <w:t>, столбы от рекламы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B94655" w:rsidRDefault="00D45B20" w:rsidP="00370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547C3E" w:rsidRPr="00032D41" w:rsidTr="00370CB3">
        <w:trPr>
          <w:trHeight w:val="79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B94655" w:rsidRDefault="00EC78C9" w:rsidP="00370CB3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Batang" w:hAnsi="Times New Roman" w:cs="Times New Roman"/>
                <w:lang w:eastAsia="ru-RU"/>
              </w:rPr>
              <w:t>Спортшкола</w:t>
            </w:r>
            <w:r w:rsidR="00547C3E" w:rsidRPr="00032D41">
              <w:rPr>
                <w:rFonts w:ascii="Times New Roman" w:eastAsia="Batang" w:hAnsi="Times New Roman" w:cs="Times New Roman"/>
                <w:lang w:eastAsia="ru-RU"/>
              </w:rPr>
              <w:t>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B94655" w:rsidRDefault="00547C3E" w:rsidP="00370CB3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57" w:lineRule="exact"/>
              <w:ind w:left="120"/>
              <w:rPr>
                <w:rFonts w:ascii="Times New Roman" w:eastAsia="Batang" w:hAnsi="Times New Roman" w:cs="Times New Roman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lang w:eastAsia="ru-RU"/>
              </w:rPr>
              <w:t>Территория лыжной базы.</w:t>
            </w:r>
          </w:p>
          <w:p w:rsidR="00547C3E" w:rsidRDefault="00547C3E" w:rsidP="00370CB3">
            <w:pPr>
              <w:numPr>
                <w:ilvl w:val="0"/>
                <w:numId w:val="5"/>
              </w:numPr>
              <w:tabs>
                <w:tab w:val="left" w:pos="346"/>
              </w:tabs>
              <w:spacing w:after="0" w:line="257" w:lineRule="exact"/>
              <w:ind w:left="120"/>
              <w:rPr>
                <w:rFonts w:ascii="Times New Roman" w:eastAsia="Batang" w:hAnsi="Times New Roman" w:cs="Times New Roman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lang w:eastAsia="ru-RU"/>
              </w:rPr>
              <w:t>Территория от перекрестка 30 лет ВЛКСМ и Карла Маркса до лыжной базы.</w:t>
            </w:r>
          </w:p>
          <w:p w:rsidR="00370CB3" w:rsidRDefault="00370CB3" w:rsidP="00370CB3">
            <w:pPr>
              <w:numPr>
                <w:ilvl w:val="0"/>
                <w:numId w:val="5"/>
              </w:numPr>
              <w:tabs>
                <w:tab w:val="left" w:pos="346"/>
              </w:tabs>
              <w:spacing w:after="0" w:line="257" w:lineRule="exact"/>
              <w:ind w:left="120"/>
              <w:rPr>
                <w:rFonts w:ascii="Times New Roman" w:eastAsia="Batang" w:hAnsi="Times New Roman" w:cs="Times New Roman"/>
                <w:lang w:eastAsia="ru-RU"/>
              </w:rPr>
            </w:pPr>
            <w:r>
              <w:rPr>
                <w:rFonts w:ascii="Times New Roman" w:eastAsia="Batang" w:hAnsi="Times New Roman" w:cs="Times New Roman"/>
                <w:lang w:eastAsia="ru-RU"/>
              </w:rPr>
              <w:t>Лагерь Спутник</w:t>
            </w:r>
          </w:p>
          <w:p w:rsidR="00EC78C9" w:rsidRPr="00B94655" w:rsidRDefault="00EC78C9" w:rsidP="00370CB3">
            <w:pPr>
              <w:numPr>
                <w:ilvl w:val="0"/>
                <w:numId w:val="5"/>
              </w:numPr>
              <w:tabs>
                <w:tab w:val="left" w:pos="346"/>
              </w:tabs>
              <w:spacing w:after="0" w:line="257" w:lineRule="exact"/>
              <w:ind w:left="120"/>
              <w:rPr>
                <w:rFonts w:ascii="Times New Roman" w:eastAsia="Batang" w:hAnsi="Times New Roman" w:cs="Times New Roman"/>
                <w:lang w:eastAsia="ru-RU"/>
              </w:rPr>
            </w:pPr>
            <w:r>
              <w:rPr>
                <w:rFonts w:ascii="Times New Roman" w:eastAsia="Batang" w:hAnsi="Times New Roman" w:cs="Times New Roman"/>
                <w:lang w:eastAsia="ru-RU"/>
              </w:rPr>
              <w:t>Пустырь 8 микрорайона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C3E" w:rsidRPr="00B94655" w:rsidRDefault="00D45B20" w:rsidP="00370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</w:tbl>
    <w:p w:rsidR="00C96814" w:rsidRDefault="00C96814" w:rsidP="00C96814">
      <w:pPr>
        <w:pStyle w:val="a4"/>
      </w:pPr>
    </w:p>
    <w:p w:rsidR="00C96814" w:rsidRPr="00C96814" w:rsidRDefault="00C96814" w:rsidP="00C96814"/>
    <w:p w:rsidR="00C96814" w:rsidRPr="00C96814" w:rsidRDefault="00C96814" w:rsidP="00C96814"/>
    <w:p w:rsidR="00C96814" w:rsidRDefault="00C96814" w:rsidP="00C96814"/>
    <w:p w:rsidR="00C96814" w:rsidRPr="00C96814" w:rsidRDefault="00C96814" w:rsidP="00C96814"/>
    <w:p w:rsidR="00C96814" w:rsidRPr="00C96814" w:rsidRDefault="00C96814" w:rsidP="00C96814"/>
    <w:p w:rsidR="00C96814" w:rsidRPr="00C96814" w:rsidRDefault="00C96814" w:rsidP="00C96814"/>
    <w:p w:rsidR="00C96814" w:rsidRPr="00C96814" w:rsidRDefault="00C96814" w:rsidP="00C96814"/>
    <w:p w:rsidR="00C96814" w:rsidRPr="00C96814" w:rsidRDefault="00C96814" w:rsidP="00C96814"/>
    <w:p w:rsidR="00C96814" w:rsidRPr="00C96814" w:rsidRDefault="00C96814" w:rsidP="00C96814"/>
    <w:sectPr w:rsidR="00C96814" w:rsidRPr="00C96814" w:rsidSect="009B5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0E0" w:rsidRDefault="000660E0" w:rsidP="00C96814">
      <w:pPr>
        <w:spacing w:after="0" w:line="240" w:lineRule="auto"/>
      </w:pPr>
      <w:r>
        <w:separator/>
      </w:r>
    </w:p>
  </w:endnote>
  <w:endnote w:type="continuationSeparator" w:id="1">
    <w:p w:rsidR="000660E0" w:rsidRDefault="000660E0" w:rsidP="00C96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0E0" w:rsidRDefault="000660E0" w:rsidP="00C96814">
      <w:pPr>
        <w:spacing w:after="0" w:line="240" w:lineRule="auto"/>
      </w:pPr>
      <w:r>
        <w:separator/>
      </w:r>
    </w:p>
  </w:footnote>
  <w:footnote w:type="continuationSeparator" w:id="1">
    <w:p w:rsidR="000660E0" w:rsidRDefault="000660E0" w:rsidP="00C96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013577C3"/>
    <w:multiLevelType w:val="hybridMultilevel"/>
    <w:tmpl w:val="A808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83315B"/>
    <w:multiLevelType w:val="hybridMultilevel"/>
    <w:tmpl w:val="1ADA9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46292C"/>
    <w:multiLevelType w:val="hybridMultilevel"/>
    <w:tmpl w:val="2EC8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F67B3B"/>
    <w:multiLevelType w:val="hybridMultilevel"/>
    <w:tmpl w:val="295AC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B4860"/>
    <w:multiLevelType w:val="hybridMultilevel"/>
    <w:tmpl w:val="96942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10C22"/>
    <w:multiLevelType w:val="hybridMultilevel"/>
    <w:tmpl w:val="290E4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BC7B35"/>
    <w:multiLevelType w:val="hybridMultilevel"/>
    <w:tmpl w:val="53AAF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55DEB"/>
    <w:multiLevelType w:val="hybridMultilevel"/>
    <w:tmpl w:val="6802A286"/>
    <w:lvl w:ilvl="0" w:tplc="DF7E65F8">
      <w:start w:val="1"/>
      <w:numFmt w:val="decimal"/>
      <w:lvlText w:val="%1."/>
      <w:lvlJc w:val="left"/>
      <w:pPr>
        <w:ind w:left="48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58213969"/>
    <w:multiLevelType w:val="hybridMultilevel"/>
    <w:tmpl w:val="50483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013EC4"/>
    <w:multiLevelType w:val="hybridMultilevel"/>
    <w:tmpl w:val="EBDA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D5546"/>
    <w:multiLevelType w:val="hybridMultilevel"/>
    <w:tmpl w:val="51CA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EA02D4"/>
    <w:multiLevelType w:val="hybridMultilevel"/>
    <w:tmpl w:val="0C7C53EE"/>
    <w:lvl w:ilvl="0" w:tplc="7D2090D6">
      <w:start w:val="3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782C7970"/>
    <w:multiLevelType w:val="hybridMultilevel"/>
    <w:tmpl w:val="EFB4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D411F"/>
    <w:multiLevelType w:val="hybridMultilevel"/>
    <w:tmpl w:val="E39C8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B7533B"/>
    <w:multiLevelType w:val="hybridMultilevel"/>
    <w:tmpl w:val="7E005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7"/>
  </w:num>
  <w:num w:numId="10">
    <w:abstractNumId w:val="8"/>
  </w:num>
  <w:num w:numId="11">
    <w:abstractNumId w:val="22"/>
  </w:num>
  <w:num w:numId="12">
    <w:abstractNumId w:val="16"/>
  </w:num>
  <w:num w:numId="13">
    <w:abstractNumId w:val="9"/>
  </w:num>
  <w:num w:numId="14">
    <w:abstractNumId w:val="18"/>
  </w:num>
  <w:num w:numId="15">
    <w:abstractNumId w:val="13"/>
  </w:num>
  <w:num w:numId="16">
    <w:abstractNumId w:val="24"/>
  </w:num>
  <w:num w:numId="17">
    <w:abstractNumId w:val="19"/>
  </w:num>
  <w:num w:numId="18">
    <w:abstractNumId w:val="15"/>
  </w:num>
  <w:num w:numId="19">
    <w:abstractNumId w:val="14"/>
  </w:num>
  <w:num w:numId="20">
    <w:abstractNumId w:val="11"/>
  </w:num>
  <w:num w:numId="21">
    <w:abstractNumId w:val="10"/>
  </w:num>
  <w:num w:numId="22">
    <w:abstractNumId w:val="20"/>
  </w:num>
  <w:num w:numId="23">
    <w:abstractNumId w:val="23"/>
  </w:num>
  <w:num w:numId="24">
    <w:abstractNumId w:val="12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538"/>
    <w:rsid w:val="00013439"/>
    <w:rsid w:val="00032D41"/>
    <w:rsid w:val="000660E0"/>
    <w:rsid w:val="0006757B"/>
    <w:rsid w:val="00114C39"/>
    <w:rsid w:val="00162F24"/>
    <w:rsid w:val="00197E3E"/>
    <w:rsid w:val="00213B0C"/>
    <w:rsid w:val="00266017"/>
    <w:rsid w:val="00370CB3"/>
    <w:rsid w:val="003C26B4"/>
    <w:rsid w:val="004277D3"/>
    <w:rsid w:val="004E2288"/>
    <w:rsid w:val="0052676C"/>
    <w:rsid w:val="00547C3E"/>
    <w:rsid w:val="005E1B17"/>
    <w:rsid w:val="005F1B8C"/>
    <w:rsid w:val="005F3F0E"/>
    <w:rsid w:val="006157D6"/>
    <w:rsid w:val="007E22DB"/>
    <w:rsid w:val="008329B8"/>
    <w:rsid w:val="00835CC5"/>
    <w:rsid w:val="008414B5"/>
    <w:rsid w:val="00876BFA"/>
    <w:rsid w:val="00876D97"/>
    <w:rsid w:val="00915780"/>
    <w:rsid w:val="009643C4"/>
    <w:rsid w:val="009B5FF9"/>
    <w:rsid w:val="009C15A5"/>
    <w:rsid w:val="009F0B47"/>
    <w:rsid w:val="00A01BB7"/>
    <w:rsid w:val="00A15896"/>
    <w:rsid w:val="00A64E36"/>
    <w:rsid w:val="00AC7538"/>
    <w:rsid w:val="00AE4EBC"/>
    <w:rsid w:val="00C20C66"/>
    <w:rsid w:val="00C96814"/>
    <w:rsid w:val="00CF599E"/>
    <w:rsid w:val="00D45B20"/>
    <w:rsid w:val="00D7343F"/>
    <w:rsid w:val="00DB1CC7"/>
    <w:rsid w:val="00DD6E70"/>
    <w:rsid w:val="00E32FA9"/>
    <w:rsid w:val="00EC78C9"/>
    <w:rsid w:val="00FC0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814"/>
    <w:pPr>
      <w:ind w:left="720"/>
      <w:contextualSpacing/>
    </w:pPr>
  </w:style>
  <w:style w:type="paragraph" w:styleId="a4">
    <w:name w:val="No Spacing"/>
    <w:uiPriority w:val="1"/>
    <w:qFormat/>
    <w:rsid w:val="00C9681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9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6814"/>
  </w:style>
  <w:style w:type="paragraph" w:styleId="a7">
    <w:name w:val="footer"/>
    <w:basedOn w:val="a"/>
    <w:link w:val="a8"/>
    <w:uiPriority w:val="99"/>
    <w:unhideWhenUsed/>
    <w:rsid w:val="00C9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814"/>
  </w:style>
  <w:style w:type="paragraph" w:styleId="a9">
    <w:name w:val="Balloon Text"/>
    <w:basedOn w:val="a"/>
    <w:link w:val="aa"/>
    <w:uiPriority w:val="99"/>
    <w:semiHidden/>
    <w:unhideWhenUsed/>
    <w:rsid w:val="003C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26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814"/>
    <w:pPr>
      <w:ind w:left="720"/>
      <w:contextualSpacing/>
    </w:pPr>
  </w:style>
  <w:style w:type="paragraph" w:styleId="a4">
    <w:name w:val="No Spacing"/>
    <w:uiPriority w:val="1"/>
    <w:qFormat/>
    <w:rsid w:val="00C9681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9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6814"/>
  </w:style>
  <w:style w:type="paragraph" w:styleId="a7">
    <w:name w:val="footer"/>
    <w:basedOn w:val="a"/>
    <w:link w:val="a8"/>
    <w:uiPriority w:val="99"/>
    <w:unhideWhenUsed/>
    <w:rsid w:val="00C9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814"/>
  </w:style>
  <w:style w:type="paragraph" w:styleId="a9">
    <w:name w:val="Balloon Text"/>
    <w:basedOn w:val="a"/>
    <w:link w:val="aa"/>
    <w:uiPriority w:val="99"/>
    <w:semiHidden/>
    <w:unhideWhenUsed/>
    <w:rsid w:val="003C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26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4146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Юзер</cp:lastModifiedBy>
  <cp:revision>22</cp:revision>
  <cp:lastPrinted>2018-04-13T12:34:00Z</cp:lastPrinted>
  <dcterms:created xsi:type="dcterms:W3CDTF">2015-04-09T05:28:00Z</dcterms:created>
  <dcterms:modified xsi:type="dcterms:W3CDTF">2018-04-16T08:09:00Z</dcterms:modified>
</cp:coreProperties>
</file>